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A0B6" w14:textId="77777777" w:rsidR="00492F04" w:rsidRPr="00FC6ECF" w:rsidRDefault="00000000" w:rsidP="00612A80">
      <w:pPr>
        <w:pStyle w:val="Titolo1"/>
        <w:jc w:val="center"/>
        <w:rPr>
          <w:rFonts w:ascii="Arial" w:hAnsi="Arial" w:cs="Arial"/>
        </w:rPr>
      </w:pPr>
      <w:r w:rsidRPr="00FC6ECF">
        <w:rPr>
          <w:rFonts w:ascii="Arial" w:hAnsi="Arial" w:cs="Arial"/>
        </w:rPr>
        <w:t>MODULO DI TRACCIABILITÀ DEI FLUSSI FINANZIARI</w:t>
      </w:r>
    </w:p>
    <w:p w14:paraId="009FF151" w14:textId="77777777" w:rsidR="00FC6ECF" w:rsidRPr="00FC6ECF" w:rsidRDefault="00FC6ECF" w:rsidP="00FC6ECF">
      <w:pPr>
        <w:ind w:left="5387"/>
        <w:rPr>
          <w:rFonts w:ascii="Arial" w:hAnsi="Arial" w:cs="Arial"/>
        </w:rPr>
      </w:pPr>
    </w:p>
    <w:p w14:paraId="12F9560B" w14:textId="77777777" w:rsidR="00FC6ECF" w:rsidRPr="00FC6ECF" w:rsidRDefault="00FC6ECF" w:rsidP="00FC6ECF">
      <w:pPr>
        <w:spacing w:after="0"/>
        <w:ind w:left="4678"/>
        <w:rPr>
          <w:rFonts w:ascii="Arial" w:hAnsi="Arial" w:cs="Arial"/>
        </w:rPr>
      </w:pPr>
      <w:bookmarkStart w:id="0" w:name="_Hlk208077079"/>
      <w:r w:rsidRPr="00FC6ECF">
        <w:rPr>
          <w:rFonts w:ascii="Arial" w:hAnsi="Arial" w:cs="Arial"/>
        </w:rPr>
        <w:t>Spett.le Agenzia Laore Sardegna</w:t>
      </w:r>
    </w:p>
    <w:p w14:paraId="02669E85" w14:textId="77777777" w:rsidR="00FC6ECF" w:rsidRPr="00FC6ECF" w:rsidRDefault="00FC6ECF" w:rsidP="00FC6ECF">
      <w:pPr>
        <w:ind w:left="4678"/>
        <w:rPr>
          <w:rFonts w:ascii="Arial" w:hAnsi="Arial" w:cs="Arial"/>
        </w:rPr>
      </w:pPr>
      <w:r w:rsidRPr="00FC6ECF">
        <w:rPr>
          <w:rFonts w:ascii="Arial" w:hAnsi="Arial" w:cs="Arial"/>
        </w:rPr>
        <w:t>PEC: protocollo.agenzia.laore@pec.it</w:t>
      </w:r>
    </w:p>
    <w:bookmarkEnd w:id="0"/>
    <w:p w14:paraId="35DC0DFA" w14:textId="77777777" w:rsidR="00FC6ECF" w:rsidRPr="00FC6ECF" w:rsidRDefault="00FC6ECF" w:rsidP="00FC6ECF">
      <w:pPr>
        <w:rPr>
          <w:rFonts w:ascii="Arial" w:hAnsi="Arial" w:cs="Arial"/>
        </w:rPr>
      </w:pPr>
    </w:p>
    <w:p w14:paraId="0F209591" w14:textId="1C5F2A8B" w:rsidR="00FC6ECF" w:rsidRPr="00FC6ECF" w:rsidRDefault="00FC6ECF" w:rsidP="00CD5853">
      <w:pPr>
        <w:spacing w:before="240" w:line="360" w:lineRule="auto"/>
        <w:jc w:val="both"/>
        <w:rPr>
          <w:rFonts w:ascii="Arial" w:hAnsi="Arial" w:cs="Arial"/>
        </w:rPr>
      </w:pPr>
      <w:bookmarkStart w:id="1" w:name="_Hlk208134965"/>
      <w:r w:rsidRPr="00FC6ECF">
        <w:rPr>
          <w:rFonts w:ascii="Arial" w:hAnsi="Arial" w:cs="Arial"/>
        </w:rPr>
        <w:t xml:space="preserve">Il sottoscritto ________________________________, in qualità di legale rappresentante </w:t>
      </w:r>
      <w:r w:rsidR="004D7EDC" w:rsidRPr="004D7EDC">
        <w:rPr>
          <w:rFonts w:ascii="Arial" w:hAnsi="Arial" w:cs="Arial"/>
        </w:rPr>
        <w:t xml:space="preserve">dell’azienda agricola denominata ____________________, CUAA </w:t>
      </w:r>
      <w:r w:rsidRPr="00FC6ECF">
        <w:rPr>
          <w:rFonts w:ascii="Arial" w:hAnsi="Arial" w:cs="Arial"/>
        </w:rPr>
        <w:t xml:space="preserve">________beneficiaria del contributo concesso con </w:t>
      </w:r>
      <w:r w:rsidR="002C0540">
        <w:rPr>
          <w:rFonts w:ascii="Arial" w:hAnsi="Arial" w:cs="Arial"/>
        </w:rPr>
        <w:t>determinazione</w:t>
      </w:r>
      <w:r w:rsidRPr="00FC6ECF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1"/>
      <w:r w:rsidR="002C0540">
        <w:rPr>
          <w:rFonts w:ascii="Arial" w:hAnsi="Arial" w:cs="Arial"/>
        </w:rPr>
        <w:t xml:space="preserve"> - </w:t>
      </w:r>
      <w:r w:rsidR="002C0540" w:rsidRPr="002C0540">
        <w:rPr>
          <w:rFonts w:ascii="Arial" w:hAnsi="Arial" w:cs="Arial"/>
        </w:rPr>
        <w:t>CUP G79I24001820002</w:t>
      </w:r>
      <w:r w:rsidRPr="00FC6ECF">
        <w:rPr>
          <w:rFonts w:ascii="Arial" w:hAnsi="Arial" w:cs="Arial"/>
        </w:rPr>
        <w:t xml:space="preserve">, </w:t>
      </w:r>
    </w:p>
    <w:p w14:paraId="2E27B936" w14:textId="46C394E2" w:rsidR="00FC6ECF" w:rsidRPr="00FC6ECF" w:rsidRDefault="00FC6ECF" w:rsidP="00FC6ECF">
      <w:pPr>
        <w:spacing w:before="240" w:line="360" w:lineRule="auto"/>
        <w:jc w:val="center"/>
        <w:rPr>
          <w:rFonts w:ascii="Arial" w:hAnsi="Arial" w:cs="Arial"/>
          <w:b/>
          <w:bCs/>
        </w:rPr>
      </w:pPr>
      <w:r w:rsidRPr="00FC6ECF">
        <w:rPr>
          <w:rFonts w:ascii="Arial" w:hAnsi="Arial" w:cs="Arial"/>
          <w:b/>
          <w:bCs/>
        </w:rPr>
        <w:t>DICHIARA</w:t>
      </w:r>
    </w:p>
    <w:p w14:paraId="62EE5097" w14:textId="479A1B94" w:rsidR="00492F04" w:rsidRPr="00FC6ECF" w:rsidRDefault="00000000" w:rsidP="00CD5853">
      <w:pPr>
        <w:spacing w:before="240" w:line="360" w:lineRule="auto"/>
        <w:jc w:val="both"/>
        <w:rPr>
          <w:rFonts w:ascii="Arial" w:hAnsi="Arial" w:cs="Arial"/>
        </w:rPr>
      </w:pPr>
      <w:r w:rsidRPr="00FC6ECF">
        <w:rPr>
          <w:rFonts w:ascii="Arial" w:hAnsi="Arial" w:cs="Arial"/>
        </w:rPr>
        <w:t>quanto segue ai sensi e per gli effetti dell’art. 3 della Legge 13 agosto 2010, n. 136</w:t>
      </w:r>
      <w:r w:rsidR="00FC6ECF" w:rsidRPr="00FC6ECF">
        <w:rPr>
          <w:rFonts w:ascii="Arial" w:hAnsi="Arial" w:cs="Arial"/>
        </w:rPr>
        <w:t>:</w:t>
      </w:r>
    </w:p>
    <w:p w14:paraId="484CF691" w14:textId="77777777" w:rsidR="00FC6ECF" w:rsidRPr="00FC6ECF" w:rsidRDefault="00FC6ECF" w:rsidP="00FC6ECF">
      <w:pPr>
        <w:spacing w:line="240" w:lineRule="auto"/>
        <w:jc w:val="both"/>
        <w:rPr>
          <w:rFonts w:ascii="Arial" w:hAnsi="Arial" w:cs="Arial"/>
        </w:rPr>
      </w:pPr>
      <w:r w:rsidRPr="00FC6ECF">
        <w:rPr>
          <w:rFonts w:ascii="Arial" w:hAnsi="Arial" w:cs="Arial"/>
        </w:rPr>
        <w:t>Titolo intervento: ________________________________________________________</w:t>
      </w:r>
    </w:p>
    <w:p w14:paraId="4B9BFD61" w14:textId="77777777" w:rsidR="00FC6ECF" w:rsidRPr="00FC6ECF" w:rsidRDefault="00FC6ECF" w:rsidP="00FC6ECF">
      <w:pPr>
        <w:spacing w:line="240" w:lineRule="auto"/>
        <w:jc w:val="both"/>
        <w:rPr>
          <w:rFonts w:ascii="Arial" w:hAnsi="Arial" w:cs="Arial"/>
        </w:rPr>
      </w:pPr>
      <w:r w:rsidRPr="00FC6ECF">
        <w:rPr>
          <w:rFonts w:ascii="Arial" w:hAnsi="Arial" w:cs="Arial"/>
        </w:rPr>
        <w:t>Luogo di realizzazione dell’intervento: _______________________________________</w:t>
      </w:r>
    </w:p>
    <w:p w14:paraId="4EFAD147" w14:textId="77777777" w:rsidR="00FC6ECF" w:rsidRPr="00FC6ECF" w:rsidRDefault="00FC6ECF" w:rsidP="00FC6ECF">
      <w:pPr>
        <w:rPr>
          <w:rFonts w:ascii="Arial" w:hAnsi="Arial" w:cs="Arial"/>
          <w:b/>
          <w:bCs/>
        </w:rPr>
      </w:pPr>
    </w:p>
    <w:p w14:paraId="6B968EF7" w14:textId="073B7CC5" w:rsidR="00492F04" w:rsidRPr="00FC6ECF" w:rsidRDefault="00000000" w:rsidP="00FC6ECF">
      <w:pPr>
        <w:rPr>
          <w:rFonts w:ascii="Arial" w:hAnsi="Arial" w:cs="Arial"/>
          <w:b/>
          <w:bCs/>
        </w:rPr>
      </w:pPr>
      <w:r w:rsidRPr="00FC6ECF">
        <w:rPr>
          <w:rFonts w:ascii="Arial" w:hAnsi="Arial" w:cs="Arial"/>
          <w:b/>
          <w:bCs/>
        </w:rPr>
        <w:t xml:space="preserve">Dati del conto corrente </w:t>
      </w:r>
    </w:p>
    <w:p w14:paraId="6E65324E" w14:textId="0A83BABF" w:rsidR="00FC6ECF" w:rsidRPr="00FC6ECF" w:rsidRDefault="00FC6ECF" w:rsidP="00FC6ECF">
      <w:pPr>
        <w:rPr>
          <w:rFonts w:ascii="Arial" w:hAnsi="Arial" w:cs="Arial"/>
          <w:b/>
          <w:bCs/>
        </w:rPr>
      </w:pPr>
      <w:r w:rsidRPr="00FC6ECF">
        <w:rPr>
          <w:rFonts w:ascii="Arial" w:hAnsi="Arial" w:cs="Arial"/>
        </w:rPr>
        <w:t>Istituto bancario/postale _____________________________________________</w:t>
      </w:r>
    </w:p>
    <w:p w14:paraId="70BA61AA" w14:textId="02AD3AB0" w:rsidR="00FC6ECF" w:rsidRPr="00FC6ECF" w:rsidRDefault="00FC6ECF" w:rsidP="00FC6ECF">
      <w:pPr>
        <w:rPr>
          <w:rFonts w:ascii="Arial" w:hAnsi="Arial" w:cs="Arial"/>
        </w:rPr>
      </w:pPr>
      <w:r w:rsidRPr="00FC6ECF">
        <w:rPr>
          <w:rFonts w:ascii="Arial" w:hAnsi="Arial" w:cs="Arial"/>
        </w:rPr>
        <w:t>Intestato a ________________________________________________________</w:t>
      </w:r>
    </w:p>
    <w:p w14:paraId="4F162C30" w14:textId="093D01F4" w:rsidR="00FC6ECF" w:rsidRPr="00FC6ECF" w:rsidRDefault="00FC6ECF" w:rsidP="00FC6ECF">
      <w:pPr>
        <w:rPr>
          <w:rFonts w:ascii="Arial" w:hAnsi="Arial" w:cs="Arial"/>
          <w:b/>
          <w:bCs/>
        </w:rPr>
      </w:pPr>
      <w:r w:rsidRPr="00FC6ECF">
        <w:rPr>
          <w:rFonts w:ascii="Arial" w:hAnsi="Arial" w:cs="Arial"/>
        </w:rPr>
        <w:t>IBAN ________________________________________________________</w:t>
      </w:r>
    </w:p>
    <w:p w14:paraId="0449DD91" w14:textId="77777777" w:rsidR="00612A80" w:rsidRPr="00FC6ECF" w:rsidRDefault="00612A80">
      <w:pPr>
        <w:rPr>
          <w:rFonts w:ascii="Arial" w:hAnsi="Arial" w:cs="Arial"/>
        </w:rPr>
      </w:pPr>
    </w:p>
    <w:p w14:paraId="6913B0AB" w14:textId="099A5874" w:rsidR="00FC6ECF" w:rsidRPr="00FC6ECF" w:rsidRDefault="00000000" w:rsidP="00612A80">
      <w:pPr>
        <w:spacing w:line="360" w:lineRule="auto"/>
        <w:jc w:val="both"/>
        <w:rPr>
          <w:rFonts w:ascii="Arial" w:hAnsi="Arial" w:cs="Arial"/>
        </w:rPr>
      </w:pPr>
      <w:r w:rsidRPr="00FC6ECF">
        <w:rPr>
          <w:rFonts w:ascii="Arial" w:hAnsi="Arial" w:cs="Arial"/>
        </w:rPr>
        <w:t>Il Beneficiario si impegna ad utilizzare il suddetto conto per tutte le operazioni relative al progetto finanziato</w:t>
      </w:r>
      <w:r w:rsidR="00612A80" w:rsidRPr="00FC6ECF">
        <w:rPr>
          <w:rFonts w:ascii="Arial" w:hAnsi="Arial" w:cs="Arial"/>
        </w:rPr>
        <w:t xml:space="preserve"> (accredito del contributo pubblico erogato dall’Agenzia Laore Sardegna </w:t>
      </w:r>
      <w:r w:rsidR="00FC6ECF" w:rsidRPr="00FC6ECF">
        <w:rPr>
          <w:rFonts w:ascii="Arial" w:hAnsi="Arial" w:cs="Arial"/>
        </w:rPr>
        <w:t xml:space="preserve">tramite lo strumento del bonifico </w:t>
      </w:r>
      <w:r w:rsidR="00612A80" w:rsidRPr="00FC6ECF">
        <w:rPr>
          <w:rFonts w:ascii="Arial" w:hAnsi="Arial" w:cs="Arial"/>
        </w:rPr>
        <w:t xml:space="preserve">e pagamento di tutte le spese rendicontate sul progetto, incluse </w:t>
      </w:r>
      <w:r w:rsidR="00FC6ECF" w:rsidRPr="00FC6ECF">
        <w:rPr>
          <w:rFonts w:ascii="Arial" w:hAnsi="Arial" w:cs="Arial"/>
        </w:rPr>
        <w:t xml:space="preserve">quelle </w:t>
      </w:r>
      <w:r w:rsidR="00612A80" w:rsidRPr="00FC6ECF">
        <w:rPr>
          <w:rFonts w:ascii="Arial" w:hAnsi="Arial" w:cs="Arial"/>
        </w:rPr>
        <w:t>a valere sul cofinanziamento)</w:t>
      </w:r>
      <w:r w:rsidRPr="00FC6ECF">
        <w:rPr>
          <w:rFonts w:ascii="Arial" w:hAnsi="Arial" w:cs="Arial"/>
        </w:rPr>
        <w:t xml:space="preserve">, garantendo la piena tracciabilità dei flussi finanziari come previsto dalla normativa vigente. </w:t>
      </w:r>
    </w:p>
    <w:p w14:paraId="64326CA0" w14:textId="68E9B6B8" w:rsidR="00492F04" w:rsidRPr="00FC6ECF" w:rsidRDefault="00000000" w:rsidP="00612A80">
      <w:pPr>
        <w:spacing w:line="360" w:lineRule="auto"/>
        <w:jc w:val="both"/>
        <w:rPr>
          <w:rFonts w:ascii="Arial" w:hAnsi="Arial" w:cs="Arial"/>
        </w:rPr>
      </w:pPr>
      <w:r w:rsidRPr="00FC6ECF">
        <w:rPr>
          <w:rFonts w:ascii="Arial" w:hAnsi="Arial" w:cs="Arial"/>
        </w:rPr>
        <w:t>In caso di variazione del conto dedicato, il Beneficiario si impegna a darne tempestiva comunicazione all’Agenzia Laore Sardegna.</w:t>
      </w:r>
    </w:p>
    <w:p w14:paraId="61DEF7EC" w14:textId="53F76822" w:rsidR="00612A80" w:rsidRPr="00FC6ECF" w:rsidRDefault="00612A80" w:rsidP="00612A80">
      <w:pPr>
        <w:rPr>
          <w:rFonts w:ascii="Arial" w:hAnsi="Arial" w:cs="Arial"/>
        </w:rPr>
      </w:pPr>
      <w:r w:rsidRPr="00FC6ECF">
        <w:rPr>
          <w:rFonts w:ascii="Arial" w:hAnsi="Arial" w:cs="Arial"/>
        </w:rPr>
        <w:lastRenderedPageBreak/>
        <w:t>Luogo e Data____________________</w:t>
      </w:r>
    </w:p>
    <w:p w14:paraId="41D9F199" w14:textId="77777777" w:rsidR="00612A80" w:rsidRPr="00FC6ECF" w:rsidRDefault="00612A80" w:rsidP="00612A80">
      <w:pPr>
        <w:rPr>
          <w:rFonts w:ascii="Arial" w:hAnsi="Arial" w:cs="Arial"/>
        </w:rPr>
      </w:pPr>
    </w:p>
    <w:p w14:paraId="611664C1" w14:textId="77777777" w:rsidR="00612A80" w:rsidRPr="00FC6ECF" w:rsidRDefault="00612A80" w:rsidP="00612A80">
      <w:pPr>
        <w:ind w:left="4253"/>
        <w:jc w:val="center"/>
        <w:rPr>
          <w:rFonts w:ascii="Arial" w:hAnsi="Arial" w:cs="Arial"/>
        </w:rPr>
      </w:pPr>
      <w:bookmarkStart w:id="2" w:name="_Hlk208077641"/>
      <w:r w:rsidRPr="00FC6ECF">
        <w:rPr>
          <w:rFonts w:ascii="Arial" w:hAnsi="Arial" w:cs="Arial"/>
        </w:rPr>
        <w:t>Il Legale Rappresentante del Beneficiario</w:t>
      </w:r>
    </w:p>
    <w:p w14:paraId="332428B7" w14:textId="77777777" w:rsidR="00612A80" w:rsidRPr="00FC6ECF" w:rsidRDefault="00612A80" w:rsidP="00612A80">
      <w:pPr>
        <w:ind w:left="4253"/>
        <w:jc w:val="center"/>
        <w:rPr>
          <w:rFonts w:ascii="Arial" w:hAnsi="Arial" w:cs="Arial"/>
        </w:rPr>
      </w:pPr>
      <w:r w:rsidRPr="00FC6ECF">
        <w:rPr>
          <w:rFonts w:ascii="Arial" w:hAnsi="Arial" w:cs="Arial"/>
        </w:rPr>
        <w:t>(Firma digitale)</w:t>
      </w:r>
      <w:bookmarkEnd w:id="2"/>
    </w:p>
    <w:p w14:paraId="6AA14C98" w14:textId="1A3E44B8" w:rsidR="00492F04" w:rsidRPr="00612A80" w:rsidRDefault="00492F04" w:rsidP="00612A80">
      <w:pPr>
        <w:rPr>
          <w:rFonts w:ascii="Arial" w:hAnsi="Arial" w:cs="Arial"/>
        </w:rPr>
      </w:pPr>
    </w:p>
    <w:sectPr w:rsidR="00492F04" w:rsidRPr="00612A80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2D23B" w14:textId="77777777" w:rsidR="008B6038" w:rsidRPr="00FC6ECF" w:rsidRDefault="008B6038" w:rsidP="00FC6ECF">
      <w:pPr>
        <w:spacing w:after="0" w:line="240" w:lineRule="auto"/>
      </w:pPr>
      <w:r w:rsidRPr="00FC6ECF">
        <w:separator/>
      </w:r>
    </w:p>
  </w:endnote>
  <w:endnote w:type="continuationSeparator" w:id="0">
    <w:p w14:paraId="7551802B" w14:textId="77777777" w:rsidR="008B6038" w:rsidRPr="00FC6ECF" w:rsidRDefault="008B6038" w:rsidP="00FC6ECF">
      <w:pPr>
        <w:spacing w:after="0" w:line="240" w:lineRule="auto"/>
      </w:pPr>
      <w:r w:rsidRPr="00FC6E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10F9" w14:textId="77777777" w:rsidR="0094527C" w:rsidRDefault="009452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D371" w14:textId="77777777" w:rsidR="0094527C" w:rsidRDefault="009452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EC29" w14:textId="77777777" w:rsidR="0094527C" w:rsidRDefault="009452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F3FDF" w14:textId="77777777" w:rsidR="008B6038" w:rsidRPr="00FC6ECF" w:rsidRDefault="008B6038" w:rsidP="00FC6ECF">
      <w:pPr>
        <w:spacing w:after="0" w:line="240" w:lineRule="auto"/>
      </w:pPr>
      <w:r w:rsidRPr="00FC6ECF">
        <w:separator/>
      </w:r>
    </w:p>
  </w:footnote>
  <w:footnote w:type="continuationSeparator" w:id="0">
    <w:p w14:paraId="441A7B36" w14:textId="77777777" w:rsidR="008B6038" w:rsidRPr="00FC6ECF" w:rsidRDefault="008B6038" w:rsidP="00FC6ECF">
      <w:pPr>
        <w:spacing w:after="0" w:line="240" w:lineRule="auto"/>
      </w:pPr>
      <w:r w:rsidRPr="00FC6EC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30FE" w14:textId="77777777" w:rsidR="0094527C" w:rsidRDefault="009452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D454" w14:textId="62C24C95" w:rsidR="00FC6ECF" w:rsidRPr="00FC6ECF" w:rsidRDefault="00FC6ECF" w:rsidP="00FC6ECF">
    <w:pPr>
      <w:pStyle w:val="Intestazione"/>
      <w:jc w:val="right"/>
      <w:rPr>
        <w:rFonts w:ascii="Arial" w:hAnsi="Arial" w:cs="Arial"/>
        <w:sz w:val="20"/>
        <w:szCs w:val="20"/>
      </w:rPr>
    </w:pPr>
    <w:r w:rsidRPr="00FC6ECF">
      <w:rPr>
        <w:rFonts w:ascii="Arial" w:hAnsi="Arial" w:cs="Arial"/>
        <w:sz w:val="20"/>
        <w:szCs w:val="20"/>
      </w:rPr>
      <w:t>Allegato 0</w:t>
    </w:r>
    <w:r w:rsidR="0094527C">
      <w:rPr>
        <w:rFonts w:ascii="Arial" w:hAnsi="Arial" w:cs="Arial"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0C06" w14:textId="77777777" w:rsidR="0094527C" w:rsidRDefault="009452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1281576">
    <w:abstractNumId w:val="8"/>
  </w:num>
  <w:num w:numId="2" w16cid:durableId="384914313">
    <w:abstractNumId w:val="6"/>
  </w:num>
  <w:num w:numId="3" w16cid:durableId="491458251">
    <w:abstractNumId w:val="5"/>
  </w:num>
  <w:num w:numId="4" w16cid:durableId="180247651">
    <w:abstractNumId w:val="4"/>
  </w:num>
  <w:num w:numId="5" w16cid:durableId="74520768">
    <w:abstractNumId w:val="7"/>
  </w:num>
  <w:num w:numId="6" w16cid:durableId="9795767">
    <w:abstractNumId w:val="3"/>
  </w:num>
  <w:num w:numId="7" w16cid:durableId="596599869">
    <w:abstractNumId w:val="2"/>
  </w:num>
  <w:num w:numId="8" w16cid:durableId="1375933494">
    <w:abstractNumId w:val="1"/>
  </w:num>
  <w:num w:numId="9" w16cid:durableId="32756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60FB"/>
    <w:rsid w:val="0029639D"/>
    <w:rsid w:val="002C0540"/>
    <w:rsid w:val="00326F90"/>
    <w:rsid w:val="004327AF"/>
    <w:rsid w:val="00492F04"/>
    <w:rsid w:val="004B4650"/>
    <w:rsid w:val="004D7EDC"/>
    <w:rsid w:val="00532485"/>
    <w:rsid w:val="00612A80"/>
    <w:rsid w:val="00681CD2"/>
    <w:rsid w:val="008B6038"/>
    <w:rsid w:val="0094527C"/>
    <w:rsid w:val="00AA1D8D"/>
    <w:rsid w:val="00B47730"/>
    <w:rsid w:val="00BF4C69"/>
    <w:rsid w:val="00CB0664"/>
    <w:rsid w:val="00CD5853"/>
    <w:rsid w:val="00E1320D"/>
    <w:rsid w:val="00E15E3D"/>
    <w:rsid w:val="00FC693F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AA1C4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7</cp:revision>
  <dcterms:created xsi:type="dcterms:W3CDTF">2013-12-23T23:15:00Z</dcterms:created>
  <dcterms:modified xsi:type="dcterms:W3CDTF">2026-05-18T15:00:00Z</dcterms:modified>
  <cp:category/>
</cp:coreProperties>
</file>